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480" w:after="0"/>
        <w:jc w:val="center"/>
        <w:rPr>
          <w:rFonts w:cs="Calibri" w:cstheme="majorHAnsi"/>
        </w:rPr>
      </w:pPr>
      <w:r>
        <w:rPr>
          <w:rFonts w:cs="Calibri" w:cstheme="majorHAnsi"/>
        </w:rPr>
        <w:t>Załącznik nr 1 – Formularz zgłoszeniowy</w:t>
      </w:r>
      <w:bookmarkStart w:id="0" w:name="_GoBack"/>
      <w:bookmarkEnd w:id="0"/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  <w:b/>
        </w:rPr>
        <w:t>Imię i nazwisko autora/autorów/grupy/klasy szkolnej: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.............................................................................................................................................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  <w:b/>
        </w:rPr>
        <w:t>Wiek: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.............................................................................................................................................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  <w:b/>
        </w:rPr>
        <w:t>Adres (indywidualny lub szkoły/placówki/instytucji):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.............................................................................................................................................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  <w:b/>
        </w:rPr>
        <w:t>Numer telefonu, e-mail (indywidualny lub szkoły/placówki/instytucji):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.............................................................................................................................................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  <w:b/>
        </w:rPr>
        <w:t>Imię i nazwisko rodzica/opiekuna prawnego lub nauczyciela-opiekuna (jeśli dotyczy):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.............................................................................................................................................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  <w:r>
        <w:br w:type="page"/>
      </w:r>
    </w:p>
    <w:p>
      <w:pPr>
        <w:pStyle w:val="Heading1"/>
        <w:spacing w:before="0" w:after="0"/>
        <w:rPr>
          <w:rFonts w:cs="Calibri" w:cstheme="majorHAnsi"/>
        </w:rPr>
      </w:pPr>
      <w:r>
        <w:rPr>
          <w:rFonts w:cs="Calibri" w:cstheme="majorHAnsi"/>
        </w:rPr>
        <w:t>Załącznik nr 2 – Zgoda na przetwarzanie danych osobowych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□</w:t>
      </w:r>
      <w:r>
        <w:rPr>
          <w:rFonts w:cs="Calibri" w:ascii="Calibri" w:hAnsi="Calibri" w:asciiTheme="majorHAnsi" w:cstheme="majorHAnsi" w:hAnsiTheme="majorHAnsi"/>
        </w:rPr>
        <w:t>* Wyrażam zgodę na przetwarzanie danych osobowych mojego dziecka</w:t>
      </w:r>
    </w:p>
    <w:p>
      <w:pPr>
        <w:pStyle w:val="Normal"/>
        <w:jc w:val="center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br/>
        <w:t>.............................................................................................................................................</w:t>
        <w:br/>
        <w:t>(imię i nazwisko uczestnika/uczestników/grupy/klasy)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br/>
        <w:t>przez Urząd Miejski w Będzinie na potrzeby organizacji i przeprowadzenia konkursu pt. „Będzin w zieleni – adaptacja miasta do zmian klimatu” zgodnie z ustawą z dn. 10 maja 2018 r. o ochronie danych osobowych (Dz. U. z 2019 r. poz. 1781).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□</w:t>
      </w:r>
      <w:r>
        <w:rPr>
          <w:rFonts w:cs="Calibri" w:ascii="Calibri" w:hAnsi="Calibri" w:asciiTheme="majorHAnsi" w:cstheme="majorHAnsi" w:hAnsiTheme="majorHAnsi"/>
        </w:rPr>
        <w:t>* Wyrażam zgodę na nieodpłatne wykorzystanie wizerunku mojego dziecka w przypadku wyłonienia jako laureata lub otrzymania wyróżnienia w Konkursie, zgodnie z art. 81 ust. 1 ustawy z dnia 4 lutego 1994 r. o prawie autorskim i prawach pokrewnych (Dz. U. z 2025 r. poz. 24).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□</w:t>
      </w:r>
      <w:r>
        <w:rPr>
          <w:rFonts w:cs="Calibri" w:ascii="Calibri" w:hAnsi="Calibri" w:asciiTheme="majorHAnsi" w:cstheme="majorHAnsi" w:hAnsiTheme="majorHAnsi"/>
        </w:rPr>
        <w:t>* Oświadczam, że właścicielem wszelkich praw autorskich do oddanej pracy konkursowej jest uczestnik konkursu.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□</w:t>
      </w:r>
      <w:r>
        <w:rPr>
          <w:rFonts w:cs="Calibri" w:ascii="Calibri" w:hAnsi="Calibri" w:asciiTheme="majorHAnsi" w:cstheme="majorHAnsi" w:hAnsiTheme="majorHAnsi"/>
        </w:rPr>
        <w:t>* Akceptuję regulamin konkursu.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br/>
        <w:t>....................................................................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Data i podpis rodzica/opiekuna prawnego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* zaznaczyć właściwe</w:t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  <w:r>
        <w:br w:type="page"/>
      </w:r>
    </w:p>
    <w:p>
      <w:pPr>
        <w:pStyle w:val="Heading1"/>
        <w:spacing w:before="0" w:after="0"/>
        <w:rPr>
          <w:rFonts w:cs="Calibri" w:cstheme="majorHAnsi"/>
        </w:rPr>
      </w:pPr>
      <w:r>
        <w:rPr>
          <w:rFonts w:cs="Calibri" w:cstheme="majorHAnsi"/>
        </w:rPr>
        <w:t>Załącznik nr 3 – Klauzula informacyjno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Wyrażam zgodę na przetwarzanie przez Prezydenta Miasta Będzina – Urząd Miejski w Będzinie, ul. 11 Listopada 20, 42-500 Będzin, moich danych osobowych w postaci: imienia i nazwiska, adresu, numeru telefonu i adresu e-mail w celach przeprowadzenia konkursu pt. „Będzin                    w zieleni – adaptacja miasta do zmian klimatu”.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Zgoda udzielana jest dobrowolnie na podstawie art. 6 ust. 1 lit. a) Rozporządzenia Parlamentu Europejskiego i Rady (UE) 2016/679 z dnia 27 kwietnia 2016 r. (RODO).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Potwierdzam otrzymanie od Administratora danych informacji zgodnych z art. 13 ust. 1 i 2 RODO i przyjęcie ich do wiadomości.</w:t>
      </w:r>
    </w:p>
    <w:p>
      <w:pPr>
        <w:pStyle w:val="Normal"/>
        <w:jc w:val="both"/>
        <w:rPr>
          <w:rFonts w:ascii="Calibri" w:hAnsi="Calibri" w:cs="Calibri" w:asciiTheme="majorHAnsi" w:cstheme="majorHAnsi" w:hAnsiTheme="majorHAnsi"/>
        </w:rPr>
      </w:pPr>
      <w:r>
        <w:rPr>
          <w:rFonts w:cs="Calibri" w:cstheme="majorHAnsi" w:ascii="Calibri" w:hAnsi="Calibri"/>
        </w:rPr>
      </w:r>
    </w:p>
    <w:p>
      <w:pPr>
        <w:pStyle w:val="Normal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br/>
        <w:t>.................................................................</w:t>
      </w:r>
    </w:p>
    <w:p>
      <w:pPr>
        <w:pStyle w:val="Normal"/>
        <w:spacing w:before="0" w:after="200"/>
        <w:rPr>
          <w:rFonts w:ascii="Calibri" w:hAnsi="Calibri" w:cs="Calibri" w:asciiTheme="majorHAnsi" w:cstheme="majorHAnsi" w:hAnsiTheme="majorHAnsi"/>
        </w:rPr>
      </w:pPr>
      <w:r>
        <w:rPr>
          <w:rFonts w:cs="Calibri" w:ascii="Calibri" w:hAnsi="Calibri" w:asciiTheme="majorHAnsi" w:cstheme="majorHAnsi" w:hAnsiTheme="majorHAnsi"/>
        </w:rPr>
        <w:t>Data i podpis osoby wyrażającej zgodę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800" w:right="1800" w:gutter="0" w:header="57" w:top="1117" w:footer="17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Courier">
    <w:altName w:val="Courier New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-Siatka"/>
      <w:tblW w:w="5000" w:type="pct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6365"/>
      <w:gridCol w:w="2274"/>
    </w:tblGrid>
    <w:tr>
      <w:trPr>
        <w:trHeight w:val="1120" w:hRule="atLeast"/>
      </w:trPr>
      <w:tc>
        <w:tcPr>
          <w:tcW w:w="6365" w:type="dxa"/>
          <w:tcBorders>
            <w:top w:val="nil"/>
            <w:left w:val="nil"/>
            <w:bottom w:val="nil"/>
          </w:tcBorders>
          <w:vAlign w:val="center"/>
        </w:tcPr>
        <w:p>
          <w:pPr>
            <w:pStyle w:val="Footer"/>
            <w:widowControl/>
            <w:suppressAutoHyphens w:val="true"/>
            <w:spacing w:before="0" w:after="0"/>
            <w:jc w:val="center"/>
            <w:rPr>
              <w:rFonts w:eastAsia="ＭＳ 明朝" w:cs=""/>
              <w:kern w:val="0"/>
              <w:sz w:val="22"/>
              <w:szCs w:val="22"/>
              <w:lang w:val="en-US" w:eastAsia="en-US" w:bidi="ar-SA"/>
            </w:rPr>
          </w:pPr>
          <w:r>
            <w:rPr/>
            <w:drawing>
              <wp:inline distT="0" distB="0" distL="0" distR="0">
                <wp:extent cx="4123690" cy="431800"/>
                <wp:effectExtent l="0" t="0" r="0" b="0"/>
                <wp:docPr id="5" name="Obraz 989670117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989670117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236" t="9954" r="1228" b="78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23690" cy="431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  <w:tcBorders>
            <w:top w:val="nil"/>
            <w:bottom w:val="nil"/>
            <w:right w:val="nil"/>
          </w:tcBorders>
        </w:tcPr>
        <w:p>
          <w:pPr>
            <w:pStyle w:val="Footer"/>
            <w:widowControl/>
            <w:suppressAutoHyphens w:val="true"/>
            <w:spacing w:before="0" w:after="0"/>
            <w:jc w:val="center"/>
            <w:rPr>
              <w:rFonts w:eastAsia="ＭＳ 明朝" w:cs=""/>
              <w:kern w:val="0"/>
              <w:sz w:val="22"/>
              <w:szCs w:val="22"/>
              <w:lang w:val="en-US" w:eastAsia="en-US" w:bidi="ar-SA"/>
            </w:rPr>
          </w:pPr>
          <w:r>
            <w:rPr/>
            <w:drawing>
              <wp:inline distT="0" distB="0" distL="0" distR="0">
                <wp:extent cx="1453515" cy="575945"/>
                <wp:effectExtent l="0" t="0" r="0" b="0"/>
                <wp:docPr id="6" name="Obraz 989670118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Obraz 989670118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4834" t="7503" r="6999" b="115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3515" cy="5759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Footer"/>
      <w:rPr>
        <w:sz w:val="2"/>
      </w:rPr>
    </w:pPr>
    <w:r>
      <w:rPr>
        <w:sz w:val="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-Siatka"/>
      <w:tblW w:w="5000" w:type="pct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6365"/>
      <w:gridCol w:w="2274"/>
    </w:tblGrid>
    <w:tr>
      <w:trPr>
        <w:trHeight w:val="1120" w:hRule="atLeast"/>
      </w:trPr>
      <w:tc>
        <w:tcPr>
          <w:tcW w:w="6365" w:type="dxa"/>
          <w:tcBorders>
            <w:top w:val="nil"/>
            <w:left w:val="nil"/>
            <w:bottom w:val="nil"/>
          </w:tcBorders>
          <w:vAlign w:val="center"/>
        </w:tcPr>
        <w:p>
          <w:pPr>
            <w:pStyle w:val="Footer"/>
            <w:widowControl/>
            <w:suppressAutoHyphens w:val="true"/>
            <w:spacing w:before="0" w:after="0"/>
            <w:jc w:val="center"/>
            <w:rPr>
              <w:rFonts w:eastAsia="ＭＳ 明朝" w:cs=""/>
              <w:kern w:val="0"/>
              <w:sz w:val="22"/>
              <w:szCs w:val="22"/>
              <w:lang w:val="en-US" w:eastAsia="en-US" w:bidi="ar-SA"/>
            </w:rPr>
          </w:pPr>
          <w:r>
            <w:rPr/>
            <w:drawing>
              <wp:inline distT="0" distB="0" distL="0" distR="0">
                <wp:extent cx="4123690" cy="431800"/>
                <wp:effectExtent l="0" t="0" r="0" b="0"/>
                <wp:docPr id="7" name="Obraz 989670117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989670117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236" t="9954" r="1228" b="78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23690" cy="431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  <w:tcBorders>
            <w:top w:val="nil"/>
            <w:bottom w:val="nil"/>
            <w:right w:val="nil"/>
          </w:tcBorders>
        </w:tcPr>
        <w:p>
          <w:pPr>
            <w:pStyle w:val="Footer"/>
            <w:widowControl/>
            <w:suppressAutoHyphens w:val="true"/>
            <w:spacing w:before="0" w:after="0"/>
            <w:jc w:val="center"/>
            <w:rPr>
              <w:rFonts w:eastAsia="ＭＳ 明朝" w:cs=""/>
              <w:kern w:val="0"/>
              <w:sz w:val="22"/>
              <w:szCs w:val="22"/>
              <w:lang w:val="en-US" w:eastAsia="en-US" w:bidi="ar-SA"/>
            </w:rPr>
          </w:pPr>
          <w:r>
            <w:rPr/>
            <w:drawing>
              <wp:inline distT="0" distB="0" distL="0" distR="0">
                <wp:extent cx="1453515" cy="575945"/>
                <wp:effectExtent l="0" t="0" r="0" b="0"/>
                <wp:docPr id="8" name="Obraz 989670118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Obraz 989670118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4834" t="7503" r="6999" b="115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3515" cy="5759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Footer"/>
      <w:rPr>
        <w:sz w:val="2"/>
      </w:rPr>
    </w:pPr>
    <w:r>
      <w:rPr>
        <w:sz w:val="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15" w:type="dxa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1" w:val="06a0"/>
    </w:tblPr>
    <w:tblGrid>
      <w:gridCol w:w="3005"/>
      <w:gridCol w:w="3005"/>
      <w:gridCol w:w="3005"/>
    </w:tblGrid>
    <w:tr>
      <w:trPr>
        <w:trHeight w:val="300" w:hRule="atLeast"/>
      </w:trPr>
      <w:tc>
        <w:tcPr>
          <w:tcW w:w="3005" w:type="dxa"/>
          <w:tcBorders>
            <w:bottom w:val="single" w:sz="12" w:space="0" w:color="002060"/>
          </w:tcBorders>
        </w:tcPr>
        <w:p>
          <w:pPr>
            <w:pStyle w:val="Header"/>
            <w:ind w:left="-115"/>
            <w:rPr>
              <w:i/>
              <w:i/>
              <w:iCs/>
            </w:rPr>
          </w:pPr>
          <w:r>
            <w:rPr/>
            <w:drawing>
              <wp:inline distT="0" distB="0" distL="0" distR="0">
                <wp:extent cx="636270" cy="720090"/>
                <wp:effectExtent l="0" t="0" r="0" b="0"/>
                <wp:docPr id="1" name="Obraz 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Borders>
            <w:bottom w:val="single" w:sz="12" w:space="0" w:color="002060"/>
          </w:tcBorders>
        </w:tcPr>
        <w:p>
          <w:pPr>
            <w:pStyle w:val="Header"/>
            <w:jc w:val="center"/>
            <w:rPr>
              <w:i/>
              <w:i/>
              <w:iCs/>
            </w:rPr>
          </w:pPr>
          <w:r>
            <w:rPr>
              <w:i/>
              <w:iCs/>
            </w:rPr>
          </w:r>
        </w:p>
      </w:tc>
      <w:tc>
        <w:tcPr>
          <w:tcW w:w="3005" w:type="dxa"/>
          <w:tcBorders>
            <w:bottom w:val="single" w:sz="12" w:space="0" w:color="002060"/>
          </w:tcBorders>
          <w:vAlign w:val="center"/>
        </w:tcPr>
        <w:p>
          <w:pPr>
            <w:pStyle w:val="Header"/>
            <w:ind w:right="-115"/>
            <w:jc w:val="right"/>
            <w:rPr>
              <w:i/>
              <w:i/>
              <w:iCs/>
              <w:color w:val="002060"/>
            </w:rPr>
          </w:pPr>
          <w:r>
            <w:rPr/>
            <w:drawing>
              <wp:inline distT="0" distB="0" distL="0" distR="0">
                <wp:extent cx="1143000" cy="474980"/>
                <wp:effectExtent l="0" t="0" r="0" b="0"/>
                <wp:docPr id="2" name="Obraz 38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38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74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15" w:type="dxa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1" w:val="06a0"/>
    </w:tblPr>
    <w:tblGrid>
      <w:gridCol w:w="3005"/>
      <w:gridCol w:w="3005"/>
      <w:gridCol w:w="3005"/>
    </w:tblGrid>
    <w:tr>
      <w:trPr>
        <w:trHeight w:val="300" w:hRule="atLeast"/>
      </w:trPr>
      <w:tc>
        <w:tcPr>
          <w:tcW w:w="3005" w:type="dxa"/>
          <w:tcBorders>
            <w:bottom w:val="single" w:sz="12" w:space="0" w:color="002060"/>
          </w:tcBorders>
        </w:tcPr>
        <w:p>
          <w:pPr>
            <w:pStyle w:val="Header"/>
            <w:ind w:left="-115"/>
            <w:rPr>
              <w:i/>
              <w:i/>
              <w:iCs/>
            </w:rPr>
          </w:pPr>
          <w:r>
            <w:rPr/>
            <w:drawing>
              <wp:inline distT="0" distB="0" distL="0" distR="0">
                <wp:extent cx="636270" cy="720090"/>
                <wp:effectExtent l="0" t="0" r="0" b="0"/>
                <wp:docPr id="3" name="Obraz 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Borders>
            <w:bottom w:val="single" w:sz="12" w:space="0" w:color="002060"/>
          </w:tcBorders>
        </w:tcPr>
        <w:p>
          <w:pPr>
            <w:pStyle w:val="Header"/>
            <w:jc w:val="center"/>
            <w:rPr>
              <w:i/>
              <w:i/>
              <w:iCs/>
            </w:rPr>
          </w:pPr>
          <w:r>
            <w:rPr>
              <w:i/>
              <w:iCs/>
            </w:rPr>
          </w:r>
        </w:p>
      </w:tc>
      <w:tc>
        <w:tcPr>
          <w:tcW w:w="3005" w:type="dxa"/>
          <w:tcBorders>
            <w:bottom w:val="single" w:sz="12" w:space="0" w:color="002060"/>
          </w:tcBorders>
          <w:vAlign w:val="center"/>
        </w:tcPr>
        <w:p>
          <w:pPr>
            <w:pStyle w:val="Header"/>
            <w:ind w:right="-115"/>
            <w:jc w:val="right"/>
            <w:rPr>
              <w:i/>
              <w:i/>
              <w:iCs/>
              <w:color w:val="002060"/>
            </w:rPr>
          </w:pPr>
          <w:r>
            <w:rPr/>
            <w:drawing>
              <wp:inline distT="0" distB="0" distL="0" distR="0">
                <wp:extent cx="1143000" cy="474980"/>
                <wp:effectExtent l="0" t="0" r="0" b="0"/>
                <wp:docPr id="4" name="Obraz 38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38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74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c693f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" w:cs="" w:cstheme="minorBidi" w:eastAsiaTheme="minorEastAsia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618bf"/>
    <w:rPr/>
  </w:style>
  <w:style w:type="character" w:styleId="StopkaZnak" w:customStyle="1">
    <w:name w:val="Stopka Znak"/>
    <w:basedOn w:val="DefaultParagraphFont"/>
    <w:uiPriority w:val="99"/>
    <w:qFormat/>
    <w:rsid w:val="00e618bf"/>
    <w:rPr/>
  </w:style>
  <w:style w:type="character" w:styleId="Nagwek1Znak" w:customStyle="1">
    <w:name w:val="Nagłówek 1 Znak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agwek2Znak" w:customStyle="1">
    <w:name w:val="Nagłówek 2 Znak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Nagwek3Znak" w:customStyle="1">
    <w:name w:val="Nagłówek 3 Znak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TytuZnak" w:customStyle="1">
    <w:name w:val="Tytuł Znak"/>
    <w:basedOn w:val="DefaultParagraphFont"/>
    <w:uiPriority w:val="10"/>
    <w:qFormat/>
    <w:rsid w:val="00fc693f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aa1d8d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aa1d8d"/>
    <w:rPr/>
  </w:style>
  <w:style w:type="character" w:styleId="Tekstpodstawowy3Znak" w:customStyle="1">
    <w:name w:val="Tekst podstawowy 3 Znak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TekstmakraZnak" w:customStyle="1">
    <w:name w:val="Tekst makra Znak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Nagwek4Znak" w:customStyle="1">
    <w:name w:val="Nagłówek 4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Nagwek5Znak" w:customStyle="1">
    <w:name w:val="Nagłówek 5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character" w:styleId="Nagwek6Znak" w:customStyle="1">
    <w:name w:val="Nagłówek 6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Nagwek7Znak" w:customStyle="1">
    <w:name w:val="Nagłówek 7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Nagwek8Znak" w:customStyle="1">
    <w:name w:val="Nagłówek 8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suppressAutoHyphens w:val="true"/>
      <w:bidi w:val="0"/>
      <w:spacing w:lineRule="auto" w:line="240" w:before="0" w:after="0"/>
      <w:jc w:val="lef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PodtytuZnak"/>
    <w:uiPriority w:val="11"/>
    <w:qFormat/>
    <w:rsid w:val="00fc693f"/>
    <w:pPr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Text">
    <w:name w:val="macro"/>
    <w:link w:val="TekstmakraZnak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bidi w:val="0"/>
      <w:spacing w:lineRule="auto" w:line="276" w:before="0" w:after="200"/>
      <w:jc w:val="left"/>
    </w:pPr>
    <w:rPr>
      <w:rFonts w:ascii="Courier" w:hAnsi="Courier" w:eastAsia="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user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6C1DF8D-B41C-4631-8A8B-515975248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LibreOffice/25.2.2.2$Windows_X86_64 LibreOffice_project/7370d4be9e3cf6031a51beef54ff3bda878e3fac</Application>
  <AppVersion>15.0000</AppVersion>
  <Pages>3</Pages>
  <Words>272</Words>
  <Characters>2587</Characters>
  <CharactersWithSpaces>2861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pl-PL</dc:language>
  <cp:lastModifiedBy/>
  <cp:lastPrinted>2025-04-02T10:12:00Z</cp:lastPrinted>
  <dcterms:modified xsi:type="dcterms:W3CDTF">2025-04-07T11:59:20Z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